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F1B4B" w14:textId="77777777" w:rsidR="00716F61" w:rsidRDefault="00716F61" w:rsidP="009D515A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  <w:t xml:space="preserve">             </w:t>
      </w:r>
    </w:p>
    <w:p w14:paraId="46E7064E" w14:textId="77777777" w:rsidR="00DA509A" w:rsidRPr="00CD6C9C" w:rsidRDefault="00772AB8" w:rsidP="00051CDC">
      <w:pPr>
        <w:jc w:val="right"/>
        <w:rPr>
          <w:rFonts w:ascii="Cambria" w:hAnsi="Cambria" w:cs="Arial"/>
          <w:b/>
          <w:sz w:val="20"/>
          <w:szCs w:val="18"/>
        </w:rPr>
      </w:pPr>
      <w:r w:rsidRPr="00CD6C9C">
        <w:rPr>
          <w:rFonts w:ascii="Cambria" w:hAnsi="Cambria"/>
          <w:sz w:val="20"/>
          <w:szCs w:val="18"/>
        </w:rPr>
        <w:t xml:space="preserve"> </w:t>
      </w:r>
      <w:r w:rsidR="0090420C" w:rsidRPr="00CD6C9C">
        <w:rPr>
          <w:rFonts w:ascii="Cambria" w:hAnsi="Cambria"/>
          <w:sz w:val="20"/>
          <w:szCs w:val="18"/>
        </w:rPr>
        <w:t xml:space="preserve"> </w:t>
      </w:r>
      <w:r w:rsidR="00D37E9A" w:rsidRPr="00CD6C9C">
        <w:rPr>
          <w:rFonts w:ascii="Cambria" w:hAnsi="Cambria" w:cs="Arial"/>
          <w:sz w:val="20"/>
          <w:szCs w:val="18"/>
        </w:rPr>
        <w:t>Z</w:t>
      </w:r>
      <w:r w:rsidR="00983423" w:rsidRPr="00CD6C9C">
        <w:rPr>
          <w:rFonts w:ascii="Cambria" w:hAnsi="Cambria" w:cs="Arial"/>
          <w:sz w:val="20"/>
          <w:szCs w:val="18"/>
        </w:rPr>
        <w:t>ałącznik</w:t>
      </w:r>
      <w:r w:rsidR="009D515A" w:rsidRPr="00CD6C9C">
        <w:rPr>
          <w:rFonts w:ascii="Cambria" w:hAnsi="Cambria" w:cs="Arial"/>
          <w:sz w:val="20"/>
          <w:szCs w:val="18"/>
        </w:rPr>
        <w:t xml:space="preserve"> nr </w:t>
      </w:r>
      <w:r w:rsidR="00983423" w:rsidRPr="00CD6C9C">
        <w:rPr>
          <w:rFonts w:ascii="Cambria" w:hAnsi="Cambria" w:cs="Arial"/>
          <w:sz w:val="20"/>
          <w:szCs w:val="18"/>
        </w:rPr>
        <w:t xml:space="preserve"> </w:t>
      </w:r>
      <w:r w:rsidR="00EE1CDF" w:rsidRPr="00CD6C9C">
        <w:rPr>
          <w:rFonts w:ascii="Cambria" w:hAnsi="Cambria" w:cs="Arial"/>
          <w:sz w:val="20"/>
          <w:szCs w:val="18"/>
        </w:rPr>
        <w:t>1</w:t>
      </w:r>
      <w:r w:rsidR="00D62E51" w:rsidRPr="00CD6C9C">
        <w:rPr>
          <w:rFonts w:ascii="Cambria" w:hAnsi="Cambria" w:cs="Arial"/>
          <w:sz w:val="20"/>
          <w:szCs w:val="18"/>
        </w:rPr>
        <w:t xml:space="preserve"> do SWZ</w:t>
      </w:r>
    </w:p>
    <w:p w14:paraId="27E9B40E" w14:textId="77777777"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                               </w:t>
      </w:r>
    </w:p>
    <w:p w14:paraId="4BAD4F22" w14:textId="77777777" w:rsidR="00DA509A" w:rsidRPr="00CD6C9C" w:rsidRDefault="00D05361" w:rsidP="00DA509A">
      <w:pPr>
        <w:ind w:left="4248"/>
        <w:jc w:val="right"/>
        <w:rPr>
          <w:rFonts w:ascii="Cambria" w:hAnsi="Cambria" w:cs="Arial"/>
          <w:sz w:val="20"/>
          <w:szCs w:val="18"/>
        </w:rPr>
      </w:pPr>
      <w:bookmarkStart w:id="0" w:name="_GoBack"/>
      <w:bookmarkEnd w:id="0"/>
      <w:r w:rsidRPr="00CD6C9C">
        <w:rPr>
          <w:rFonts w:ascii="Cambria" w:hAnsi="Cambria" w:cs="Arial"/>
          <w:sz w:val="20"/>
          <w:szCs w:val="18"/>
        </w:rPr>
        <w:t xml:space="preserve">…………… dnia </w:t>
      </w:r>
      <w:r w:rsidR="00DA509A" w:rsidRPr="00CD6C9C">
        <w:rPr>
          <w:rFonts w:ascii="Cambria" w:hAnsi="Cambria" w:cs="Arial"/>
          <w:sz w:val="20"/>
          <w:szCs w:val="18"/>
        </w:rPr>
        <w:t>…………</w:t>
      </w:r>
      <w:r w:rsidR="00D80BA5" w:rsidRPr="00CD6C9C">
        <w:rPr>
          <w:rFonts w:ascii="Cambria" w:hAnsi="Cambria" w:cs="Arial"/>
          <w:sz w:val="20"/>
          <w:szCs w:val="18"/>
        </w:rPr>
        <w:t>20</w:t>
      </w:r>
      <w:r w:rsidR="003C4AD1">
        <w:rPr>
          <w:rFonts w:ascii="Cambria" w:hAnsi="Cambria" w:cs="Arial"/>
          <w:sz w:val="20"/>
          <w:szCs w:val="18"/>
        </w:rPr>
        <w:t>2</w:t>
      </w:r>
      <w:r w:rsidR="0045434D">
        <w:rPr>
          <w:rFonts w:ascii="Cambria" w:hAnsi="Cambria" w:cs="Arial"/>
          <w:sz w:val="20"/>
          <w:szCs w:val="18"/>
        </w:rPr>
        <w:t>3</w:t>
      </w:r>
      <w:r w:rsidR="003536D5" w:rsidRPr="00CD6C9C">
        <w:rPr>
          <w:rFonts w:ascii="Cambria" w:hAnsi="Cambria" w:cs="Arial"/>
          <w:sz w:val="20"/>
          <w:szCs w:val="18"/>
        </w:rPr>
        <w:t xml:space="preserve"> </w:t>
      </w:r>
      <w:r w:rsidR="00D80BA5" w:rsidRPr="00CD6C9C">
        <w:rPr>
          <w:rFonts w:ascii="Cambria" w:hAnsi="Cambria" w:cs="Arial"/>
          <w:sz w:val="20"/>
          <w:szCs w:val="18"/>
        </w:rPr>
        <w:t>r.</w:t>
      </w:r>
    </w:p>
    <w:p w14:paraId="52C1A138" w14:textId="77777777"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</w:p>
    <w:p w14:paraId="6952C153" w14:textId="77777777" w:rsidR="00DA509A" w:rsidRPr="00CD6C9C" w:rsidRDefault="003536D5" w:rsidP="00DA509A">
      <w:pPr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</w:t>
      </w:r>
      <w:r w:rsidR="00DA509A" w:rsidRPr="00CD6C9C">
        <w:rPr>
          <w:rFonts w:ascii="Cambria" w:hAnsi="Cambria" w:cs="Arial"/>
          <w:sz w:val="20"/>
          <w:szCs w:val="18"/>
        </w:rPr>
        <w:t>..................................</w:t>
      </w:r>
      <w:r w:rsidRPr="00CD6C9C">
        <w:rPr>
          <w:rFonts w:ascii="Cambria" w:hAnsi="Cambria" w:cs="Arial"/>
          <w:sz w:val="20"/>
          <w:szCs w:val="18"/>
        </w:rPr>
        <w:t>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........</w:t>
      </w:r>
    </w:p>
    <w:p w14:paraId="26CF8125" w14:textId="77777777" w:rsidR="00DA509A" w:rsidRPr="00CD6C9C" w:rsidRDefault="00DA509A" w:rsidP="00DA509A">
      <w:pPr>
        <w:rPr>
          <w:rFonts w:ascii="Cambria" w:hAnsi="Cambria" w:cs="Arial"/>
          <w:iCs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</w:t>
      </w:r>
      <w:r w:rsidR="00235B00" w:rsidRPr="00CD6C9C">
        <w:rPr>
          <w:rFonts w:ascii="Cambria" w:hAnsi="Cambria" w:cs="Tahoma"/>
          <w:sz w:val="20"/>
          <w:szCs w:val="18"/>
        </w:rPr>
        <w:t>(Nazwa i adres W</w:t>
      </w:r>
      <w:r w:rsidR="006C262E" w:rsidRPr="00CD6C9C">
        <w:rPr>
          <w:rFonts w:ascii="Cambria" w:hAnsi="Cambria" w:cs="Tahoma"/>
          <w:sz w:val="20"/>
          <w:szCs w:val="18"/>
        </w:rPr>
        <w:t xml:space="preserve">ykonawcy)  </w:t>
      </w:r>
    </w:p>
    <w:p w14:paraId="019A22D1" w14:textId="77777777" w:rsidR="00DA509A" w:rsidRPr="00CD6C9C" w:rsidRDefault="00983423" w:rsidP="00DA509A">
      <w:pPr>
        <w:pStyle w:val="Nagwek1"/>
        <w:jc w:val="center"/>
        <w:rPr>
          <w:rFonts w:cs="Arial"/>
          <w:iCs/>
          <w:color w:val="auto"/>
          <w:sz w:val="20"/>
          <w:szCs w:val="18"/>
        </w:rPr>
      </w:pPr>
      <w:r w:rsidRPr="00CD6C9C">
        <w:rPr>
          <w:rFonts w:cs="Arial"/>
          <w:iCs/>
          <w:color w:val="auto"/>
          <w:sz w:val="20"/>
          <w:szCs w:val="18"/>
        </w:rPr>
        <w:t>O</w:t>
      </w:r>
      <w:r w:rsidR="00DA509A" w:rsidRPr="00CD6C9C">
        <w:rPr>
          <w:rFonts w:cs="Arial"/>
          <w:iCs/>
          <w:color w:val="auto"/>
          <w:sz w:val="20"/>
          <w:szCs w:val="18"/>
        </w:rPr>
        <w:t xml:space="preserve"> F E R T A  C E N O W A</w:t>
      </w:r>
    </w:p>
    <w:p w14:paraId="11364C26" w14:textId="77777777" w:rsidR="00DA509A" w:rsidRPr="00CD6C9C" w:rsidRDefault="00827240" w:rsidP="00BD1B85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18"/>
        </w:rPr>
      </w:pPr>
      <w:r w:rsidRPr="00CD6C9C">
        <w:rPr>
          <w:rFonts w:ascii="Cambria" w:hAnsi="Cambria" w:cs="Arial"/>
          <w:b w:val="0"/>
          <w:bCs w:val="0"/>
          <w:sz w:val="20"/>
          <w:szCs w:val="18"/>
        </w:rPr>
        <w:t>na  realizację zamówienia  publicznego</w:t>
      </w:r>
      <w:r w:rsidR="00DA509A" w:rsidRPr="00CD6C9C">
        <w:rPr>
          <w:rFonts w:ascii="Cambria" w:hAnsi="Cambria" w:cs="Arial"/>
          <w:b w:val="0"/>
          <w:bCs w:val="0"/>
          <w:sz w:val="20"/>
          <w:szCs w:val="18"/>
        </w:rPr>
        <w:t>:</w:t>
      </w:r>
    </w:p>
    <w:p w14:paraId="6B140553" w14:textId="77777777" w:rsidR="00F203AA" w:rsidRDefault="00F203AA" w:rsidP="00F203AA">
      <w:pPr>
        <w:shd w:val="clear" w:color="auto" w:fill="D9D9D9"/>
        <w:spacing w:line="276" w:lineRule="auto"/>
        <w:rPr>
          <w:rFonts w:ascii="Cambria" w:hAnsi="Cambria" w:cs="Arial"/>
          <w:sz w:val="20"/>
          <w:szCs w:val="20"/>
        </w:rPr>
      </w:pPr>
      <w:bookmarkStart w:id="1" w:name="_Hlk60466352"/>
    </w:p>
    <w:bookmarkEnd w:id="1"/>
    <w:p w14:paraId="7A1D3D58" w14:textId="2CEFC730" w:rsidR="00BA7E15" w:rsidRPr="00AB42DF" w:rsidRDefault="006457BB" w:rsidP="000F7664">
      <w:pPr>
        <w:shd w:val="clear" w:color="auto" w:fill="D9D9D9"/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0F7664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Pr="00AB42DF">
        <w:rPr>
          <w:rFonts w:ascii="Cambria" w:hAnsi="Cambria"/>
          <w:b/>
          <w:color w:val="000000"/>
          <w:sz w:val="20"/>
          <w:szCs w:val="20"/>
        </w:rPr>
        <w:t>"</w:t>
      </w:r>
      <w:r w:rsidR="00F8679C" w:rsidRPr="00F8679C">
        <w:rPr>
          <w:rFonts w:ascii="Cambria" w:hAnsi="Cambria"/>
          <w:b/>
          <w:color w:val="000000"/>
          <w:sz w:val="20"/>
          <w:szCs w:val="20"/>
        </w:rPr>
        <w:t>” – zaprojektuj i wybuduj</w:t>
      </w:r>
    </w:p>
    <w:p w14:paraId="4EC748B0" w14:textId="77777777" w:rsidR="00F203AA" w:rsidRPr="00F203AA" w:rsidRDefault="00F203AA" w:rsidP="00F203AA">
      <w:pPr>
        <w:shd w:val="clear" w:color="auto" w:fill="D9D9D9"/>
        <w:spacing w:line="276" w:lineRule="auto"/>
        <w:rPr>
          <w:rFonts w:ascii="Cambria" w:hAnsi="Cambria"/>
          <w:b/>
          <w:color w:val="000000"/>
          <w:sz w:val="20"/>
          <w:szCs w:val="20"/>
        </w:rPr>
      </w:pPr>
    </w:p>
    <w:p w14:paraId="4E3C5B2F" w14:textId="77777777" w:rsidR="00016153" w:rsidRPr="00CD6C9C" w:rsidRDefault="00016153" w:rsidP="00016153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zgodnie z wymaganiami okreś</w:t>
      </w:r>
      <w:r w:rsidR="00FB6CDA" w:rsidRPr="00CD6C9C">
        <w:rPr>
          <w:rFonts w:ascii="Cambria" w:hAnsi="Cambria" w:cs="Tahoma"/>
          <w:sz w:val="20"/>
          <w:szCs w:val="20"/>
        </w:rPr>
        <w:t xml:space="preserve">lonymi w specyfikacji </w:t>
      </w:r>
      <w:r w:rsidRPr="00CD6C9C">
        <w:rPr>
          <w:rFonts w:ascii="Cambria" w:hAnsi="Cambria" w:cs="Tahoma"/>
          <w:sz w:val="20"/>
          <w:szCs w:val="20"/>
        </w:rPr>
        <w:t>warunków zamówienia dla tego p</w:t>
      </w:r>
      <w:r w:rsidR="00DA4536">
        <w:rPr>
          <w:rFonts w:ascii="Cambria" w:hAnsi="Cambria" w:cs="Tahoma"/>
          <w:sz w:val="20"/>
          <w:szCs w:val="20"/>
        </w:rPr>
        <w:t>ostępowania</w:t>
      </w:r>
      <w:r w:rsidRPr="00CD6C9C">
        <w:rPr>
          <w:rFonts w:ascii="Cambria" w:hAnsi="Cambria" w:cs="Tahoma"/>
          <w:sz w:val="20"/>
          <w:szCs w:val="20"/>
        </w:rPr>
        <w:t xml:space="preserve"> składamy niniejszą ofertę:</w:t>
      </w:r>
    </w:p>
    <w:p w14:paraId="7C82EC58" w14:textId="77777777" w:rsidR="00772AB8" w:rsidRPr="00647F74" w:rsidRDefault="00772AB8" w:rsidP="00016153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14:paraId="45B1D6BE" w14:textId="77777777" w:rsidR="008209A6" w:rsidRPr="00552AB0" w:rsidRDefault="00016153" w:rsidP="00016153">
      <w:pPr>
        <w:numPr>
          <w:ilvl w:val="0"/>
          <w:numId w:val="43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52AB0">
        <w:rPr>
          <w:rFonts w:ascii="Cambria" w:hAnsi="Cambria" w:cs="Tahoma"/>
          <w:sz w:val="20"/>
          <w:szCs w:val="20"/>
        </w:rPr>
        <w:t>Za wykonanie przedmiotu zamówienia oferujem</w:t>
      </w:r>
      <w:r w:rsidR="00552AB0">
        <w:rPr>
          <w:rFonts w:ascii="Cambria" w:hAnsi="Cambria" w:cs="Tahoma"/>
          <w:sz w:val="20"/>
          <w:szCs w:val="20"/>
        </w:rPr>
        <w:t>y cenę w kwocie łącznej brutto:</w:t>
      </w:r>
    </w:p>
    <w:tbl>
      <w:tblPr>
        <w:tblW w:w="89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772AB8" w:rsidRPr="00647F74" w14:paraId="0920EE4E" w14:textId="77777777" w:rsidTr="003A1434">
        <w:trPr>
          <w:trHeight w:val="1678"/>
        </w:trPr>
        <w:tc>
          <w:tcPr>
            <w:tcW w:w="8930" w:type="dxa"/>
          </w:tcPr>
          <w:p w14:paraId="52880AB8" w14:textId="77777777" w:rsidR="00966072" w:rsidRPr="00552AB0" w:rsidRDefault="00966072" w:rsidP="00966072">
            <w:pPr>
              <w:tabs>
                <w:tab w:val="left" w:pos="426"/>
              </w:tabs>
              <w:spacing w:line="276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48100A90" w14:textId="77777777"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2A72085C" w14:textId="77777777"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</w:t>
            </w:r>
            <w:r w:rsidR="005C25E4" w:rsidRPr="00552AB0">
              <w:rPr>
                <w:rFonts w:ascii="Cambria" w:hAnsi="Cambria" w:cs="Tahoma"/>
                <w:sz w:val="20"/>
                <w:szCs w:val="20"/>
              </w:rPr>
              <w:t>…</w:t>
            </w:r>
            <w:r w:rsidR="003A1434">
              <w:rPr>
                <w:rFonts w:ascii="Cambria" w:hAnsi="Cambria" w:cs="Tahoma"/>
                <w:sz w:val="20"/>
                <w:szCs w:val="20"/>
              </w:rPr>
              <w:t xml:space="preserve">……………… </w:t>
            </w:r>
            <w:r w:rsidRPr="00552AB0">
              <w:rPr>
                <w:rFonts w:ascii="Cambria" w:hAnsi="Cambria" w:cs="Tahoma"/>
                <w:sz w:val="20"/>
                <w:szCs w:val="20"/>
              </w:rPr>
              <w:t xml:space="preserve">) </w:t>
            </w:r>
          </w:p>
          <w:p w14:paraId="73B78749" w14:textId="0BAE14E8" w:rsidR="00772AB8" w:rsidRDefault="00772AB8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 xml:space="preserve">w tym podatek </w:t>
            </w:r>
            <w:r w:rsidR="00630FDD">
              <w:rPr>
                <w:rFonts w:ascii="Cambria" w:hAnsi="Cambria" w:cs="Tahoma"/>
                <w:sz w:val="20"/>
                <w:szCs w:val="20"/>
              </w:rPr>
              <w:t>VAT</w:t>
            </w:r>
          </w:p>
          <w:p w14:paraId="62CE01DD" w14:textId="77777777" w:rsidR="00630FDD" w:rsidRDefault="00630FDD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14:paraId="79378C31" w14:textId="77777777" w:rsidR="00D809CA" w:rsidRDefault="00D809CA" w:rsidP="00586C62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30A20F8" w14:textId="77777777" w:rsidR="00586C62" w:rsidRPr="00282B11" w:rsidRDefault="00586C62" w:rsidP="00586C62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169FBCF6" w14:textId="25865C00" w:rsidR="00472BAD" w:rsidRPr="00D809CA" w:rsidRDefault="00586C62" w:rsidP="004940C2">
            <w:pPr>
              <w:numPr>
                <w:ilvl w:val="0"/>
                <w:numId w:val="49"/>
              </w:numPr>
              <w:spacing w:line="360" w:lineRule="auto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 xml:space="preserve">Okres gwarancji </w:t>
            </w:r>
            <w:r w:rsidRPr="004B50BD">
              <w:rPr>
                <w:rFonts w:ascii="Cambria" w:hAnsi="Cambria" w:cs="Tahoma"/>
                <w:b/>
                <w:sz w:val="20"/>
                <w:szCs w:val="20"/>
              </w:rPr>
              <w:t>………….. miesięcy</w:t>
            </w:r>
            <w:r w:rsidR="004940C2">
              <w:rPr>
                <w:rFonts w:ascii="Cambria" w:hAnsi="Cambria" w:cs="Tahoma"/>
                <w:b/>
                <w:sz w:val="20"/>
                <w:szCs w:val="20"/>
              </w:rPr>
              <w:t xml:space="preserve"> na całość przedmiotu zamówienia</w:t>
            </w:r>
            <w:r w:rsidRPr="00282B11">
              <w:rPr>
                <w:rFonts w:ascii="Cambria" w:hAnsi="Cambria" w:cs="Tahoma"/>
                <w:sz w:val="20"/>
                <w:szCs w:val="20"/>
              </w:rPr>
              <w:t xml:space="preserve"> od zakończenia rob</w:t>
            </w:r>
            <w:r>
              <w:rPr>
                <w:rFonts w:ascii="Cambria" w:hAnsi="Cambria" w:cs="Tahoma"/>
                <w:sz w:val="20"/>
                <w:szCs w:val="20"/>
              </w:rPr>
              <w:t xml:space="preserve">ót potwierdzonych bezusterkowym </w:t>
            </w:r>
            <w:r w:rsidRPr="00282B11">
              <w:rPr>
                <w:rFonts w:ascii="Cambria" w:hAnsi="Cambria" w:cs="Tahoma"/>
                <w:sz w:val="20"/>
                <w:szCs w:val="20"/>
              </w:rPr>
              <w:t>protokołem</w:t>
            </w:r>
            <w:r w:rsidR="009D3B64">
              <w:rPr>
                <w:rFonts w:ascii="Cambria" w:hAnsi="Cambria" w:cs="Tahoma"/>
                <w:sz w:val="20"/>
                <w:szCs w:val="20"/>
              </w:rPr>
              <w:t xml:space="preserve"> odbioru robót (</w:t>
            </w:r>
            <w:r w:rsidR="00153873" w:rsidRPr="00153873">
              <w:rPr>
                <w:rFonts w:ascii="Cambria" w:hAnsi="Cambria" w:cs="Tahoma"/>
                <w:snapToGrid w:val="0"/>
                <w:sz w:val="20"/>
                <w:szCs w:val="20"/>
              </w:rPr>
              <w:t>w przypadku nie określenia okresu gwarancji przyjmuje się minimalny wymagany w SWZ okres gwarancji</w:t>
            </w:r>
            <w:r w:rsidR="00153873" w:rsidRPr="00CD6C9C">
              <w:rPr>
                <w:rFonts w:ascii="Cambria" w:hAnsi="Cambria" w:cs="Tahoma"/>
                <w:snapToGrid w:val="0"/>
                <w:sz w:val="20"/>
                <w:szCs w:val="20"/>
              </w:rPr>
              <w:t>)</w:t>
            </w:r>
            <w:r w:rsidR="004940C2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</w:t>
            </w:r>
          </w:p>
        </w:tc>
      </w:tr>
    </w:tbl>
    <w:p w14:paraId="4F62DE02" w14:textId="77777777" w:rsidR="00051CDC" w:rsidRPr="00647F74" w:rsidRDefault="00051CDC" w:rsidP="00AC0D86">
      <w:pPr>
        <w:tabs>
          <w:tab w:val="left" w:pos="426"/>
        </w:tabs>
        <w:spacing w:before="120" w:line="276" w:lineRule="auto"/>
        <w:rPr>
          <w:rFonts w:ascii="Cambria" w:hAnsi="Cambria" w:cs="Tahoma"/>
          <w:color w:val="FF0000"/>
          <w:sz w:val="20"/>
          <w:szCs w:val="20"/>
        </w:rPr>
      </w:pPr>
    </w:p>
    <w:p w14:paraId="1EEBCAFF" w14:textId="77777777"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56D74B10" w14:textId="77777777"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FB6CDA" w:rsidRPr="00CD6C9C">
        <w:rPr>
          <w:rFonts w:ascii="Cambria" w:eastAsia="Arial Unicode MS" w:hAnsi="Cambria" w:cs="Arial"/>
          <w:b/>
          <w:sz w:val="20"/>
          <w:szCs w:val="20"/>
        </w:rPr>
        <w:t>rozdziale</w:t>
      </w:r>
      <w:r w:rsidR="005536CE" w:rsidRPr="00CD6C9C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>XVII</w:t>
      </w:r>
      <w:r w:rsidRPr="00163DC5">
        <w:rPr>
          <w:rFonts w:ascii="Cambria" w:eastAsia="Arial Unicode MS" w:hAnsi="Cambria" w:cs="Arial"/>
          <w:b/>
          <w:sz w:val="20"/>
          <w:szCs w:val="20"/>
        </w:rPr>
        <w:t xml:space="preserve">.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 xml:space="preserve">ust. </w:t>
      </w:r>
      <w:r w:rsidR="00DA4536" w:rsidRPr="00163DC5">
        <w:rPr>
          <w:rFonts w:ascii="Cambria" w:eastAsia="Arial Unicode MS" w:hAnsi="Cambria" w:cs="Arial"/>
          <w:b/>
          <w:sz w:val="20"/>
          <w:szCs w:val="20"/>
        </w:rPr>
        <w:t>5</w:t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F668E7">
        <w:rPr>
          <w:rFonts w:ascii="Cambria" w:eastAsia="Arial Unicode MS" w:hAnsi="Cambria" w:cs="Arial"/>
          <w:b/>
          <w:sz w:val="20"/>
          <w:szCs w:val="20"/>
        </w:rPr>
        <w:br/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="00FB6CDA" w:rsidRPr="00CD6C9C">
        <w:rPr>
          <w:rFonts w:ascii="Cambria" w:hAnsi="Cambria" w:cs="Arial"/>
          <w:b/>
          <w:sz w:val="20"/>
          <w:szCs w:val="20"/>
        </w:rPr>
        <w:t>powstaniu Z</w:t>
      </w:r>
      <w:r w:rsidRPr="00CD6C9C">
        <w:rPr>
          <w:rFonts w:ascii="Cambria" w:hAnsi="Cambria" w:cs="Arial"/>
          <w:b/>
          <w:sz w:val="20"/>
          <w:szCs w:val="20"/>
        </w:rPr>
        <w:t xml:space="preserve">amawiającego </w:t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obowiązku podatkowego zgodnie z przepisami o podatku </w:t>
      </w:r>
      <w:r w:rsidR="00AC0D86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od towarów i usług (VAT) wskazując nazwę (rodzaj) towaru lub usługi, których dostawa </w:t>
      </w:r>
      <w:r w:rsidR="00AC0D86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>lub świadczenie będzie prowadzić do jego powstania, oraz wskazując ich wartość bez kwoty podatku.</w:t>
      </w:r>
    </w:p>
    <w:p w14:paraId="1C678805" w14:textId="77777777"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AD9EE2C" w14:textId="77777777" w:rsidR="00434034" w:rsidRPr="00CD6C9C" w:rsidRDefault="00434034" w:rsidP="00434034">
      <w:pPr>
        <w:numPr>
          <w:ilvl w:val="0"/>
          <w:numId w:val="43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CD6C9C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2592FD54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130D5636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CD6C9C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01B10F2B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Numer telefonu:</w:t>
      </w:r>
      <w:r w:rsidRPr="00CD6C9C">
        <w:rPr>
          <w:rFonts w:ascii="Cambria" w:hAnsi="Cambria" w:cs="Tahoma"/>
          <w:sz w:val="20"/>
          <w:szCs w:val="20"/>
        </w:rPr>
        <w:tab/>
        <w:t>.…/ ………………</w:t>
      </w:r>
      <w:r w:rsidR="005C25E4" w:rsidRPr="00CD6C9C">
        <w:rPr>
          <w:rFonts w:ascii="Cambria" w:hAnsi="Cambria" w:cs="Tahoma"/>
          <w:sz w:val="20"/>
          <w:szCs w:val="20"/>
        </w:rPr>
        <w:t>…...</w:t>
      </w:r>
      <w:r w:rsidRPr="00CD6C9C">
        <w:rPr>
          <w:rFonts w:ascii="Cambria" w:hAnsi="Cambria" w:cs="Tahoma"/>
          <w:sz w:val="20"/>
          <w:szCs w:val="20"/>
        </w:rPr>
        <w:t>……</w:t>
      </w:r>
    </w:p>
    <w:p w14:paraId="009F84EB" w14:textId="77777777" w:rsidR="00434034" w:rsidRPr="00AE0385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AE0385">
        <w:rPr>
          <w:rFonts w:ascii="Cambria" w:hAnsi="Cambria" w:cs="Tahoma"/>
          <w:sz w:val="20"/>
          <w:szCs w:val="20"/>
        </w:rPr>
        <w:t>Numer REGON:</w:t>
      </w:r>
      <w:r w:rsidRPr="00AE0385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02BAE9DE" w14:textId="77777777" w:rsidR="00434034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57AAA07D" w14:textId="77777777" w:rsidR="00992C28" w:rsidRPr="00163DC5" w:rsidRDefault="00992C28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lastRenderedPageBreak/>
        <w:t>Adres e-mail Gwaranta do zwrotu wadium</w:t>
      </w:r>
      <w:r w:rsidR="00D367F5">
        <w:rPr>
          <w:rFonts w:ascii="Cambria" w:hAnsi="Cambria" w:cs="Tahoma"/>
          <w:sz w:val="20"/>
          <w:szCs w:val="20"/>
        </w:rPr>
        <w:t xml:space="preserve"> (jeżeli jest wymagane)</w:t>
      </w:r>
      <w:r w:rsidRPr="00163DC5">
        <w:rPr>
          <w:rFonts w:ascii="Cambria" w:hAnsi="Cambria" w:cs="Tahoma"/>
          <w:sz w:val="20"/>
          <w:szCs w:val="20"/>
        </w:rPr>
        <w:t>: ………………………………………………… (wypełnić w przypadku wnoszenia wadium w formie gwarancji)</w:t>
      </w:r>
    </w:p>
    <w:p w14:paraId="47DBC6FE" w14:textId="77777777" w:rsidR="00471F46" w:rsidRPr="00CD6C9C" w:rsidRDefault="00471F46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>Nr rachunku bankowego na które należy dokonać zwrotu wadium wnoszonego w pieniądzu</w:t>
      </w:r>
      <w:r w:rsidR="00D367F5">
        <w:rPr>
          <w:rFonts w:ascii="Cambria" w:hAnsi="Cambria" w:cs="Tahoma"/>
          <w:sz w:val="20"/>
          <w:szCs w:val="20"/>
        </w:rPr>
        <w:t xml:space="preserve"> (jeżeli jest wymagane)</w:t>
      </w:r>
      <w:r w:rsidRPr="00163DC5">
        <w:rPr>
          <w:rFonts w:ascii="Cambria" w:hAnsi="Cambria" w:cs="Tahoma"/>
          <w:sz w:val="20"/>
          <w:szCs w:val="20"/>
        </w:rPr>
        <w:t>: ………………………………………………………………….............................................</w:t>
      </w:r>
    </w:p>
    <w:p w14:paraId="6FF7BA00" w14:textId="77777777"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Termin wykonania zamówienia oraz okres rękojmi zgodnie z zapisami w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rozdziale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IV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SWZ</w:t>
      </w:r>
      <w:r w:rsidRPr="00CD6C9C">
        <w:rPr>
          <w:rFonts w:ascii="Cambria" w:eastAsia="Times-Roman" w:hAnsi="Cambria" w:cs="Arial"/>
          <w:b/>
          <w:sz w:val="20"/>
          <w:szCs w:val="20"/>
        </w:rPr>
        <w:t>.</w:t>
      </w:r>
    </w:p>
    <w:p w14:paraId="0DA788C4" w14:textId="77777777"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CD6C9C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6F3676EE" w14:textId="77777777"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zapoznaliśm</w:t>
      </w:r>
      <w:r w:rsidR="00FB6CDA" w:rsidRPr="00CD6C9C">
        <w:rPr>
          <w:rFonts w:ascii="Cambria" w:hAnsi="Cambria" w:cs="Tahoma"/>
          <w:sz w:val="20"/>
          <w:szCs w:val="20"/>
        </w:rPr>
        <w:t xml:space="preserve">y się ze specyfikacją </w:t>
      </w:r>
      <w:r w:rsidRPr="00CD6C9C">
        <w:rPr>
          <w:rFonts w:ascii="Cambria" w:hAnsi="Cambria" w:cs="Tahoma"/>
          <w:sz w:val="20"/>
          <w:szCs w:val="20"/>
        </w:rPr>
        <w:t xml:space="preserve">warunków zamówienia, w tym z wzorem umowy </w:t>
      </w:r>
      <w:r w:rsidR="00AC0D86">
        <w:rPr>
          <w:rFonts w:ascii="Cambria" w:hAnsi="Cambria" w:cs="Tahoma"/>
          <w:sz w:val="20"/>
          <w:szCs w:val="20"/>
        </w:rPr>
        <w:br/>
      </w:r>
      <w:r w:rsidRPr="00CD6C9C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</w:t>
      </w:r>
      <w:r w:rsidR="00FB6CDA" w:rsidRPr="00CD6C9C">
        <w:rPr>
          <w:rFonts w:ascii="Cambria" w:hAnsi="Cambria" w:cs="Tahoma"/>
          <w:sz w:val="20"/>
          <w:szCs w:val="20"/>
        </w:rPr>
        <w:t xml:space="preserve">awione w specyfikacji </w:t>
      </w:r>
      <w:r w:rsidRPr="00CD6C9C">
        <w:rPr>
          <w:rFonts w:ascii="Cambria" w:hAnsi="Cambria" w:cs="Tahoma"/>
          <w:sz w:val="20"/>
          <w:szCs w:val="20"/>
        </w:rPr>
        <w:t>warunków zamówienia warunki zawarcia umowy oraz wzór umowy zostały przez nas zaakceptowane.</w:t>
      </w:r>
    </w:p>
    <w:p w14:paraId="177D7D5A" w14:textId="77777777" w:rsidR="005B0016" w:rsidRPr="00CD6C9C" w:rsidRDefault="00434034" w:rsidP="005B0016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</w:t>
      </w:r>
      <w:r w:rsidR="00FB6CDA" w:rsidRPr="00CD6C9C">
        <w:rPr>
          <w:rFonts w:ascii="Cambria" w:hAnsi="Cambria" w:cs="Tahoma"/>
          <w:sz w:val="20"/>
          <w:szCs w:val="20"/>
        </w:rPr>
        <w:t xml:space="preserve"> </w:t>
      </w:r>
      <w:r w:rsidRPr="00CD6C9C">
        <w:rPr>
          <w:rFonts w:ascii="Cambria" w:hAnsi="Cambria" w:cs="Tahoma"/>
          <w:sz w:val="20"/>
          <w:szCs w:val="20"/>
        </w:rPr>
        <w:t>warunków zamówienia.</w:t>
      </w:r>
    </w:p>
    <w:p w14:paraId="443EA6F5" w14:textId="77777777" w:rsidR="005B0016" w:rsidRPr="00CD6C9C" w:rsidRDefault="005B0016" w:rsidP="005B0016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CD6C9C">
        <w:rPr>
          <w:rFonts w:ascii="Cambria" w:hAnsi="Cambria" w:cs="Tahoma"/>
          <w:sz w:val="20"/>
          <w:szCs w:val="20"/>
          <w:vertAlign w:val="superscript"/>
        </w:rPr>
        <w:t>1)</w:t>
      </w:r>
      <w:r w:rsidRPr="00CD6C9C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3297E6DD" w14:textId="77777777" w:rsidR="00552AB0" w:rsidRDefault="00434034" w:rsidP="00552AB0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880684E" w14:textId="77777777" w:rsidR="00552AB0" w:rsidRDefault="00552AB0" w:rsidP="00552AB0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552AB0">
        <w:rPr>
          <w:rFonts w:ascii="Cambria" w:hAnsi="Cambria" w:cs="Calibri"/>
          <w:sz w:val="20"/>
          <w:szCs w:val="20"/>
        </w:rPr>
        <w:t xml:space="preserve">Informuję, że </w:t>
      </w:r>
      <w:r w:rsidRPr="00552AB0">
        <w:rPr>
          <w:rFonts w:ascii="Cambria" w:hAnsi="Cambria" w:cs="Calibri"/>
          <w:b/>
          <w:sz w:val="20"/>
          <w:szCs w:val="20"/>
        </w:rPr>
        <w:t xml:space="preserve">jestem </w:t>
      </w:r>
      <w:r w:rsidR="000661F5">
        <w:rPr>
          <w:rFonts w:ascii="Cambria" w:hAnsi="Cambria" w:cs="Calibri"/>
          <w:b/>
          <w:sz w:val="20"/>
          <w:szCs w:val="20"/>
        </w:rPr>
        <w:t xml:space="preserve"> </w:t>
      </w:r>
      <w:r w:rsidRPr="00552AB0">
        <w:rPr>
          <w:rFonts w:ascii="Cambria" w:hAnsi="Cambria" w:cs="Calibri"/>
          <w:sz w:val="20"/>
          <w:szCs w:val="20"/>
        </w:rPr>
        <w:t xml:space="preserve">(niepotrzebne skreślić) </w:t>
      </w:r>
      <w:r w:rsidRPr="00552AB0">
        <w:rPr>
          <w:rFonts w:ascii="Cambria" w:hAnsi="Cambria" w:cs="Calibri"/>
          <w:b/>
          <w:sz w:val="20"/>
          <w:szCs w:val="20"/>
        </w:rPr>
        <w:t>mikro/małym/średnim</w:t>
      </w:r>
      <w:r w:rsidR="000661F5">
        <w:rPr>
          <w:rFonts w:ascii="Cambria" w:hAnsi="Cambria" w:cs="Calibri"/>
          <w:b/>
          <w:sz w:val="20"/>
          <w:szCs w:val="20"/>
        </w:rPr>
        <w:t xml:space="preserve">/dużym * </w:t>
      </w:r>
      <w:r w:rsidRPr="00552AB0">
        <w:rPr>
          <w:rFonts w:ascii="Cambria" w:hAnsi="Cambria" w:cs="Calibri"/>
          <w:b/>
          <w:sz w:val="20"/>
          <w:szCs w:val="20"/>
        </w:rPr>
        <w:t>przedsiębiorcą</w:t>
      </w:r>
      <w:r w:rsidRPr="00552AB0">
        <w:rPr>
          <w:rFonts w:ascii="Cambria" w:hAnsi="Cambria"/>
          <w:b/>
          <w:sz w:val="20"/>
          <w:szCs w:val="20"/>
        </w:rPr>
        <w:t>.</w:t>
      </w:r>
    </w:p>
    <w:p w14:paraId="412E3EC5" w14:textId="77777777" w:rsidR="00434034" w:rsidRPr="00552AB0" w:rsidRDefault="00434034" w:rsidP="00434034">
      <w:pPr>
        <w:numPr>
          <w:ilvl w:val="0"/>
          <w:numId w:val="43"/>
        </w:numPr>
        <w:ind w:left="567" w:hanging="425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z w:val="20"/>
          <w:szCs w:val="20"/>
        </w:rPr>
        <w:t xml:space="preserve">Oferta wraz z załącznikami została złożona na </w:t>
      </w:r>
      <w:r w:rsidRPr="00CD6C9C">
        <w:rPr>
          <w:rFonts w:ascii="Cambria" w:hAnsi="Cambria" w:cs="Tahoma"/>
          <w:b/>
          <w:sz w:val="20"/>
          <w:szCs w:val="20"/>
        </w:rPr>
        <w:t>…....</w:t>
      </w:r>
      <w:r w:rsidRPr="00CD6C9C">
        <w:rPr>
          <w:rFonts w:ascii="Cambria" w:hAnsi="Cambria" w:cs="Tahoma"/>
          <w:sz w:val="20"/>
          <w:szCs w:val="20"/>
        </w:rPr>
        <w:t xml:space="preserve"> stronach kolejno ponumerowanych od nr </w:t>
      </w:r>
      <w:r w:rsidRPr="00CD6C9C">
        <w:rPr>
          <w:rFonts w:ascii="Cambria" w:hAnsi="Cambria" w:cs="Tahoma"/>
          <w:b/>
          <w:sz w:val="20"/>
          <w:szCs w:val="20"/>
        </w:rPr>
        <w:t xml:space="preserve">…….... </w:t>
      </w:r>
      <w:r w:rsidRPr="00CD6C9C">
        <w:rPr>
          <w:rFonts w:ascii="Cambria" w:hAnsi="Cambria" w:cs="Tahoma"/>
          <w:sz w:val="20"/>
          <w:szCs w:val="20"/>
        </w:rPr>
        <w:t xml:space="preserve">do nr </w:t>
      </w:r>
      <w:r w:rsidRPr="00CD6C9C">
        <w:rPr>
          <w:rFonts w:ascii="Cambria" w:hAnsi="Cambria" w:cs="Tahoma"/>
          <w:b/>
          <w:sz w:val="20"/>
          <w:szCs w:val="20"/>
        </w:rPr>
        <w:t>…..........</w:t>
      </w:r>
    </w:p>
    <w:p w14:paraId="262ADB84" w14:textId="77777777" w:rsidR="00552AB0" w:rsidRPr="00CD6C9C" w:rsidRDefault="00552AB0" w:rsidP="00552AB0">
      <w:pPr>
        <w:ind w:left="567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</w:p>
    <w:p w14:paraId="55342986" w14:textId="77777777" w:rsidR="00434034" w:rsidRPr="00CD6C9C" w:rsidRDefault="00434034" w:rsidP="00434034">
      <w:pPr>
        <w:numPr>
          <w:ilvl w:val="0"/>
          <w:numId w:val="43"/>
        </w:numPr>
        <w:ind w:left="567" w:hanging="425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D29D9F6" w14:textId="77777777"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599B9BDD" w14:textId="77777777"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41B763E6" w14:textId="77777777"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………………………………………..</w:t>
      </w:r>
    </w:p>
    <w:p w14:paraId="338036A3" w14:textId="77777777" w:rsidR="00534EF0" w:rsidRPr="00CD6C9C" w:rsidRDefault="00434034" w:rsidP="00534EF0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………………………………………..</w:t>
      </w:r>
    </w:p>
    <w:p w14:paraId="58BCDB03" w14:textId="77777777" w:rsid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</w:p>
    <w:p w14:paraId="602AED16" w14:textId="77777777" w:rsidR="00534EF0" w:rsidRP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69D64D84" w14:textId="77777777" w:rsidR="00534EF0" w:rsidRPr="00534EF0" w:rsidRDefault="00534EF0" w:rsidP="00D43481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5D68A9B4" w14:textId="77777777" w:rsidR="00016153" w:rsidRPr="005A5AD4" w:rsidRDefault="00534EF0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34EF0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34EF0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016153" w:rsidRPr="005A5AD4" w:rsidSect="00AC0D86">
      <w:headerReference w:type="default" r:id="rId7"/>
      <w:footerReference w:type="even" r:id="rId8"/>
      <w:footerReference w:type="default" r:id="rId9"/>
      <w:pgSz w:w="11906" w:h="16838"/>
      <w:pgMar w:top="1135" w:right="1274" w:bottom="1418" w:left="1418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85952" w14:textId="77777777" w:rsidR="003B4478" w:rsidRDefault="003B4478">
      <w:r>
        <w:separator/>
      </w:r>
    </w:p>
  </w:endnote>
  <w:endnote w:type="continuationSeparator" w:id="0">
    <w:p w14:paraId="0CF8F0C2" w14:textId="77777777" w:rsidR="003B4478" w:rsidRDefault="003B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7D14A" w14:textId="77777777" w:rsidR="0050579E" w:rsidRDefault="008F75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7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E4C3DF" w14:textId="77777777" w:rsidR="0050579E" w:rsidRDefault="0050579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A83DA" w14:textId="77777777" w:rsidR="00091531" w:rsidRDefault="00091531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</w:p>
  <w:p w14:paraId="6D810242" w14:textId="77777777" w:rsidR="00975657" w:rsidRDefault="002A2635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940836F" w14:textId="77777777" w:rsidR="0050579E" w:rsidRPr="00DF2EDD" w:rsidRDefault="0050579E" w:rsidP="00975657">
    <w:pPr>
      <w:pStyle w:val="Nagwek"/>
      <w:ind w:left="4956"/>
      <w:jc w:val="center"/>
      <w:rPr>
        <w:rFonts w:ascii="Cambria" w:hAnsi="Cambria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335AF" w14:textId="77777777" w:rsidR="003B4478" w:rsidRDefault="003B4478">
      <w:r>
        <w:separator/>
      </w:r>
    </w:p>
  </w:footnote>
  <w:footnote w:type="continuationSeparator" w:id="0">
    <w:p w14:paraId="0BCA31EB" w14:textId="77777777" w:rsidR="003B4478" w:rsidRDefault="003B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EFEA3" w14:textId="77777777" w:rsidR="006457BB" w:rsidRPr="00CF4EA7" w:rsidRDefault="006457BB" w:rsidP="006457BB">
    <w:pPr>
      <w:pStyle w:val="Nagwek"/>
      <w:tabs>
        <w:tab w:val="left" w:pos="1440"/>
      </w:tabs>
      <w:jc w:val="right"/>
    </w:pPr>
    <w:r>
      <w:rPr>
        <w:noProof/>
      </w:rPr>
      <w:drawing>
        <wp:inline distT="0" distB="0" distL="0" distR="0" wp14:anchorId="0F8661D6" wp14:editId="3163FDA6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40697E7" wp14:editId="6BFE6783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B9358" w14:textId="77777777" w:rsidR="006457BB" w:rsidRDefault="006457BB" w:rsidP="006457BB">
    <w:pPr>
      <w:pStyle w:val="Nagwek"/>
      <w:rPr>
        <w:rFonts w:ascii="Cambria" w:hAnsi="Cambria"/>
        <w:sz w:val="20"/>
        <w:szCs w:val="20"/>
      </w:rPr>
    </w:pPr>
  </w:p>
  <w:p w14:paraId="7F0A2E7A" w14:textId="39A86F5D" w:rsidR="00671825" w:rsidRPr="006457BB" w:rsidRDefault="00325113" w:rsidP="006457BB">
    <w:pPr>
      <w:pStyle w:val="Nagwek"/>
    </w:pPr>
    <w:r w:rsidRPr="00325113">
      <w:rPr>
        <w:rFonts w:ascii="Cambria" w:hAnsi="Cambria"/>
        <w:b/>
        <w:sz w:val="20"/>
        <w:szCs w:val="20"/>
      </w:rPr>
      <w:t>Nr referencyjny: GKRRiOŚ.I.271.5.2023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BB0AD2A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4C3F0C"/>
    <w:multiLevelType w:val="hybridMultilevel"/>
    <w:tmpl w:val="C18CBD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42C5A9E"/>
    <w:multiLevelType w:val="hybridMultilevel"/>
    <w:tmpl w:val="C18CBD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094723"/>
    <w:multiLevelType w:val="hybridMultilevel"/>
    <w:tmpl w:val="88C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DC543D"/>
    <w:multiLevelType w:val="hybridMultilevel"/>
    <w:tmpl w:val="DDF0D0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EE74A9E"/>
    <w:multiLevelType w:val="hybridMultilevel"/>
    <w:tmpl w:val="9006E1D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42"/>
  </w:num>
  <w:num w:numId="3">
    <w:abstractNumId w:val="28"/>
  </w:num>
  <w:num w:numId="4">
    <w:abstractNumId w:val="25"/>
  </w:num>
  <w:num w:numId="5">
    <w:abstractNumId w:val="19"/>
  </w:num>
  <w:num w:numId="6">
    <w:abstractNumId w:val="31"/>
  </w:num>
  <w:num w:numId="7">
    <w:abstractNumId w:val="37"/>
  </w:num>
  <w:num w:numId="8">
    <w:abstractNumId w:val="23"/>
  </w:num>
  <w:num w:numId="9">
    <w:abstractNumId w:val="51"/>
  </w:num>
  <w:num w:numId="10">
    <w:abstractNumId w:val="57"/>
  </w:num>
  <w:num w:numId="11">
    <w:abstractNumId w:val="20"/>
  </w:num>
  <w:num w:numId="12">
    <w:abstractNumId w:val="54"/>
  </w:num>
  <w:num w:numId="13">
    <w:abstractNumId w:val="55"/>
  </w:num>
  <w:num w:numId="14">
    <w:abstractNumId w:val="12"/>
  </w:num>
  <w:num w:numId="15">
    <w:abstractNumId w:val="26"/>
  </w:num>
  <w:num w:numId="16">
    <w:abstractNumId w:val="30"/>
  </w:num>
  <w:num w:numId="17">
    <w:abstractNumId w:val="50"/>
  </w:num>
  <w:num w:numId="18">
    <w:abstractNumId w:val="22"/>
  </w:num>
  <w:num w:numId="19">
    <w:abstractNumId w:val="13"/>
  </w:num>
  <w:num w:numId="20">
    <w:abstractNumId w:val="17"/>
  </w:num>
  <w:num w:numId="21">
    <w:abstractNumId w:val="43"/>
  </w:num>
  <w:num w:numId="22">
    <w:abstractNumId w:val="18"/>
  </w:num>
  <w:num w:numId="23">
    <w:abstractNumId w:val="49"/>
  </w:num>
  <w:num w:numId="24">
    <w:abstractNumId w:val="46"/>
  </w:num>
  <w:num w:numId="25">
    <w:abstractNumId w:val="21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1"/>
  </w:num>
  <w:num w:numId="32">
    <w:abstractNumId w:val="10"/>
  </w:num>
  <w:num w:numId="33">
    <w:abstractNumId w:val="27"/>
  </w:num>
  <w:num w:numId="34">
    <w:abstractNumId w:val="44"/>
  </w:num>
  <w:num w:numId="35">
    <w:abstractNumId w:val="16"/>
  </w:num>
  <w:num w:numId="36">
    <w:abstractNumId w:val="53"/>
  </w:num>
  <w:num w:numId="37">
    <w:abstractNumId w:val="14"/>
  </w:num>
  <w:num w:numId="38">
    <w:abstractNumId w:val="9"/>
  </w:num>
  <w:num w:numId="39">
    <w:abstractNumId w:val="24"/>
  </w:num>
  <w:num w:numId="40">
    <w:abstractNumId w:val="39"/>
  </w:num>
  <w:num w:numId="41">
    <w:abstractNumId w:val="32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1"/>
  </w:num>
  <w:num w:numId="45">
    <w:abstractNumId w:val="48"/>
  </w:num>
  <w:num w:numId="46">
    <w:abstractNumId w:val="15"/>
  </w:num>
  <w:num w:numId="47">
    <w:abstractNumId w:val="36"/>
  </w:num>
  <w:num w:numId="48">
    <w:abstractNumId w:val="38"/>
  </w:num>
  <w:num w:numId="49">
    <w:abstractNumId w:val="45"/>
  </w:num>
  <w:num w:numId="50">
    <w:abstractNumId w:val="5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24C5"/>
    <w:rsid w:val="0000347E"/>
    <w:rsid w:val="00005154"/>
    <w:rsid w:val="0000528A"/>
    <w:rsid w:val="000065EB"/>
    <w:rsid w:val="000066DD"/>
    <w:rsid w:val="00006898"/>
    <w:rsid w:val="00006D71"/>
    <w:rsid w:val="00016153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1CDC"/>
    <w:rsid w:val="00054BF5"/>
    <w:rsid w:val="00055851"/>
    <w:rsid w:val="00061F88"/>
    <w:rsid w:val="00063849"/>
    <w:rsid w:val="000661F5"/>
    <w:rsid w:val="000675E7"/>
    <w:rsid w:val="00070743"/>
    <w:rsid w:val="000726CE"/>
    <w:rsid w:val="00075847"/>
    <w:rsid w:val="00080D85"/>
    <w:rsid w:val="00081DEF"/>
    <w:rsid w:val="00082D90"/>
    <w:rsid w:val="00084151"/>
    <w:rsid w:val="000858B3"/>
    <w:rsid w:val="00090A82"/>
    <w:rsid w:val="00091531"/>
    <w:rsid w:val="00091D43"/>
    <w:rsid w:val="000970DD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2EE7"/>
    <w:rsid w:val="000B37AC"/>
    <w:rsid w:val="000B556A"/>
    <w:rsid w:val="000C152C"/>
    <w:rsid w:val="000C1FE3"/>
    <w:rsid w:val="000C3646"/>
    <w:rsid w:val="000D40FD"/>
    <w:rsid w:val="000E05B9"/>
    <w:rsid w:val="000E05C1"/>
    <w:rsid w:val="000E18DD"/>
    <w:rsid w:val="000E4E2A"/>
    <w:rsid w:val="000E7F53"/>
    <w:rsid w:val="000F655B"/>
    <w:rsid w:val="000F7664"/>
    <w:rsid w:val="0010294D"/>
    <w:rsid w:val="00102A85"/>
    <w:rsid w:val="00102C0C"/>
    <w:rsid w:val="00103155"/>
    <w:rsid w:val="001054D9"/>
    <w:rsid w:val="00112454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873"/>
    <w:rsid w:val="00155F9C"/>
    <w:rsid w:val="001568FB"/>
    <w:rsid w:val="00157704"/>
    <w:rsid w:val="0016212F"/>
    <w:rsid w:val="00162505"/>
    <w:rsid w:val="00162560"/>
    <w:rsid w:val="00163DC5"/>
    <w:rsid w:val="00164656"/>
    <w:rsid w:val="00164F38"/>
    <w:rsid w:val="00165D29"/>
    <w:rsid w:val="00170964"/>
    <w:rsid w:val="001720B9"/>
    <w:rsid w:val="0017416A"/>
    <w:rsid w:val="00174344"/>
    <w:rsid w:val="001767AD"/>
    <w:rsid w:val="001816EE"/>
    <w:rsid w:val="001839C8"/>
    <w:rsid w:val="001866AD"/>
    <w:rsid w:val="00191FF7"/>
    <w:rsid w:val="00192C7B"/>
    <w:rsid w:val="00194CF3"/>
    <w:rsid w:val="00197122"/>
    <w:rsid w:val="001979DB"/>
    <w:rsid w:val="001A1117"/>
    <w:rsid w:val="001A4C70"/>
    <w:rsid w:val="001A5611"/>
    <w:rsid w:val="001A6229"/>
    <w:rsid w:val="001B000A"/>
    <w:rsid w:val="001B3135"/>
    <w:rsid w:val="001B5EBB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473D"/>
    <w:rsid w:val="001D6CF9"/>
    <w:rsid w:val="001E319E"/>
    <w:rsid w:val="001E6C02"/>
    <w:rsid w:val="001E6F19"/>
    <w:rsid w:val="001F1C7C"/>
    <w:rsid w:val="001F37AF"/>
    <w:rsid w:val="001F3802"/>
    <w:rsid w:val="001F4FD3"/>
    <w:rsid w:val="001F516F"/>
    <w:rsid w:val="001F585B"/>
    <w:rsid w:val="001F60E2"/>
    <w:rsid w:val="001F6ECF"/>
    <w:rsid w:val="002013CA"/>
    <w:rsid w:val="00204600"/>
    <w:rsid w:val="00205194"/>
    <w:rsid w:val="002060F1"/>
    <w:rsid w:val="00211D44"/>
    <w:rsid w:val="00213968"/>
    <w:rsid w:val="002232E2"/>
    <w:rsid w:val="00223750"/>
    <w:rsid w:val="002248A3"/>
    <w:rsid w:val="00224C77"/>
    <w:rsid w:val="00225324"/>
    <w:rsid w:val="00226348"/>
    <w:rsid w:val="00227E39"/>
    <w:rsid w:val="00233770"/>
    <w:rsid w:val="00235B00"/>
    <w:rsid w:val="0023744F"/>
    <w:rsid w:val="00241C6C"/>
    <w:rsid w:val="002447F6"/>
    <w:rsid w:val="00246A11"/>
    <w:rsid w:val="00247011"/>
    <w:rsid w:val="00252051"/>
    <w:rsid w:val="00252EF3"/>
    <w:rsid w:val="00255734"/>
    <w:rsid w:val="00256EDD"/>
    <w:rsid w:val="00257369"/>
    <w:rsid w:val="00257B93"/>
    <w:rsid w:val="00261B89"/>
    <w:rsid w:val="002631E2"/>
    <w:rsid w:val="0026568F"/>
    <w:rsid w:val="0026697F"/>
    <w:rsid w:val="0026706B"/>
    <w:rsid w:val="002678AB"/>
    <w:rsid w:val="00271D38"/>
    <w:rsid w:val="00272E2B"/>
    <w:rsid w:val="002814D4"/>
    <w:rsid w:val="002837ED"/>
    <w:rsid w:val="002940C0"/>
    <w:rsid w:val="002953C0"/>
    <w:rsid w:val="002A2237"/>
    <w:rsid w:val="002A2635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1CF"/>
    <w:rsid w:val="00302515"/>
    <w:rsid w:val="00302B07"/>
    <w:rsid w:val="0030332F"/>
    <w:rsid w:val="003062AC"/>
    <w:rsid w:val="00310A34"/>
    <w:rsid w:val="0031370D"/>
    <w:rsid w:val="00313888"/>
    <w:rsid w:val="00315240"/>
    <w:rsid w:val="00320DC8"/>
    <w:rsid w:val="00325113"/>
    <w:rsid w:val="00325720"/>
    <w:rsid w:val="00330A77"/>
    <w:rsid w:val="00330BDA"/>
    <w:rsid w:val="00331D6C"/>
    <w:rsid w:val="0033364D"/>
    <w:rsid w:val="00333831"/>
    <w:rsid w:val="00333E3F"/>
    <w:rsid w:val="00333F61"/>
    <w:rsid w:val="00334999"/>
    <w:rsid w:val="00341028"/>
    <w:rsid w:val="003420DB"/>
    <w:rsid w:val="003429D7"/>
    <w:rsid w:val="00350282"/>
    <w:rsid w:val="00351E47"/>
    <w:rsid w:val="003536D5"/>
    <w:rsid w:val="00353E34"/>
    <w:rsid w:val="00354735"/>
    <w:rsid w:val="003600E2"/>
    <w:rsid w:val="0036073C"/>
    <w:rsid w:val="00362C90"/>
    <w:rsid w:val="00364AEE"/>
    <w:rsid w:val="00365834"/>
    <w:rsid w:val="00366630"/>
    <w:rsid w:val="00367880"/>
    <w:rsid w:val="00367A44"/>
    <w:rsid w:val="00373F4E"/>
    <w:rsid w:val="003809D8"/>
    <w:rsid w:val="00382285"/>
    <w:rsid w:val="00382504"/>
    <w:rsid w:val="00383D3C"/>
    <w:rsid w:val="00386C8E"/>
    <w:rsid w:val="00387243"/>
    <w:rsid w:val="00391332"/>
    <w:rsid w:val="00392B0F"/>
    <w:rsid w:val="00392B43"/>
    <w:rsid w:val="00392F4F"/>
    <w:rsid w:val="00394CB7"/>
    <w:rsid w:val="00396495"/>
    <w:rsid w:val="00396AE5"/>
    <w:rsid w:val="003A1434"/>
    <w:rsid w:val="003A1A6D"/>
    <w:rsid w:val="003A21AC"/>
    <w:rsid w:val="003A2551"/>
    <w:rsid w:val="003A2BB7"/>
    <w:rsid w:val="003A41B1"/>
    <w:rsid w:val="003A4DC1"/>
    <w:rsid w:val="003A5A9D"/>
    <w:rsid w:val="003A5E55"/>
    <w:rsid w:val="003A6BED"/>
    <w:rsid w:val="003B13A9"/>
    <w:rsid w:val="003B1C0B"/>
    <w:rsid w:val="003B4478"/>
    <w:rsid w:val="003B6F73"/>
    <w:rsid w:val="003C48F1"/>
    <w:rsid w:val="003C4AD1"/>
    <w:rsid w:val="003C4B19"/>
    <w:rsid w:val="003C659A"/>
    <w:rsid w:val="003C7514"/>
    <w:rsid w:val="003D1ED1"/>
    <w:rsid w:val="003D4FCB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20580"/>
    <w:rsid w:val="00422FC5"/>
    <w:rsid w:val="00423457"/>
    <w:rsid w:val="004237EC"/>
    <w:rsid w:val="004245B7"/>
    <w:rsid w:val="00427A12"/>
    <w:rsid w:val="0043062E"/>
    <w:rsid w:val="00434034"/>
    <w:rsid w:val="00436078"/>
    <w:rsid w:val="00436F25"/>
    <w:rsid w:val="004407D8"/>
    <w:rsid w:val="004409ED"/>
    <w:rsid w:val="00441F36"/>
    <w:rsid w:val="0044374E"/>
    <w:rsid w:val="0044434A"/>
    <w:rsid w:val="00445639"/>
    <w:rsid w:val="00446E5C"/>
    <w:rsid w:val="004501D1"/>
    <w:rsid w:val="0045165D"/>
    <w:rsid w:val="004519E7"/>
    <w:rsid w:val="004538F2"/>
    <w:rsid w:val="0045434D"/>
    <w:rsid w:val="00460E98"/>
    <w:rsid w:val="00460EBC"/>
    <w:rsid w:val="004617BB"/>
    <w:rsid w:val="00462A4F"/>
    <w:rsid w:val="004639B5"/>
    <w:rsid w:val="0047062C"/>
    <w:rsid w:val="00471F46"/>
    <w:rsid w:val="00472BAD"/>
    <w:rsid w:val="00477ADD"/>
    <w:rsid w:val="00480774"/>
    <w:rsid w:val="004825FF"/>
    <w:rsid w:val="00483B12"/>
    <w:rsid w:val="00485B52"/>
    <w:rsid w:val="00490F36"/>
    <w:rsid w:val="004934C5"/>
    <w:rsid w:val="004936D2"/>
    <w:rsid w:val="004940C2"/>
    <w:rsid w:val="00494A82"/>
    <w:rsid w:val="00494BF8"/>
    <w:rsid w:val="0049543B"/>
    <w:rsid w:val="004A1963"/>
    <w:rsid w:val="004A4FF7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8CA"/>
    <w:rsid w:val="004C0C45"/>
    <w:rsid w:val="004C1036"/>
    <w:rsid w:val="004C10D6"/>
    <w:rsid w:val="004C1367"/>
    <w:rsid w:val="004C2620"/>
    <w:rsid w:val="004C52C0"/>
    <w:rsid w:val="004C6EE4"/>
    <w:rsid w:val="004D467D"/>
    <w:rsid w:val="004D4CCE"/>
    <w:rsid w:val="004D63E9"/>
    <w:rsid w:val="004E3410"/>
    <w:rsid w:val="004E4827"/>
    <w:rsid w:val="004E5A97"/>
    <w:rsid w:val="004E5DD6"/>
    <w:rsid w:val="004E6D1D"/>
    <w:rsid w:val="004E7F7A"/>
    <w:rsid w:val="004F1DB6"/>
    <w:rsid w:val="004F31B5"/>
    <w:rsid w:val="004F4AC8"/>
    <w:rsid w:val="005021A4"/>
    <w:rsid w:val="005021E7"/>
    <w:rsid w:val="005038D7"/>
    <w:rsid w:val="0050579E"/>
    <w:rsid w:val="00510327"/>
    <w:rsid w:val="00511D6F"/>
    <w:rsid w:val="005127C5"/>
    <w:rsid w:val="005128AA"/>
    <w:rsid w:val="005131C0"/>
    <w:rsid w:val="005140D4"/>
    <w:rsid w:val="00514B70"/>
    <w:rsid w:val="00515E60"/>
    <w:rsid w:val="00516445"/>
    <w:rsid w:val="0051755C"/>
    <w:rsid w:val="00522BE4"/>
    <w:rsid w:val="005322CB"/>
    <w:rsid w:val="005323A2"/>
    <w:rsid w:val="005327E3"/>
    <w:rsid w:val="00532D41"/>
    <w:rsid w:val="00532DC9"/>
    <w:rsid w:val="00534E6E"/>
    <w:rsid w:val="00534EF0"/>
    <w:rsid w:val="00535A56"/>
    <w:rsid w:val="00535B3B"/>
    <w:rsid w:val="0053629E"/>
    <w:rsid w:val="005377C1"/>
    <w:rsid w:val="0054161F"/>
    <w:rsid w:val="00541932"/>
    <w:rsid w:val="00545A25"/>
    <w:rsid w:val="00545BD7"/>
    <w:rsid w:val="00546BDE"/>
    <w:rsid w:val="00546FE9"/>
    <w:rsid w:val="00547405"/>
    <w:rsid w:val="00547AC7"/>
    <w:rsid w:val="0055188B"/>
    <w:rsid w:val="005522C9"/>
    <w:rsid w:val="00552AB0"/>
    <w:rsid w:val="00552CB7"/>
    <w:rsid w:val="005536CE"/>
    <w:rsid w:val="005578DF"/>
    <w:rsid w:val="00562ABE"/>
    <w:rsid w:val="00563C92"/>
    <w:rsid w:val="00564049"/>
    <w:rsid w:val="00564ED6"/>
    <w:rsid w:val="005724C6"/>
    <w:rsid w:val="0057348E"/>
    <w:rsid w:val="005748ED"/>
    <w:rsid w:val="00575B76"/>
    <w:rsid w:val="00576DF7"/>
    <w:rsid w:val="00580642"/>
    <w:rsid w:val="00581CA3"/>
    <w:rsid w:val="00582873"/>
    <w:rsid w:val="00582D56"/>
    <w:rsid w:val="00583E8F"/>
    <w:rsid w:val="005861B3"/>
    <w:rsid w:val="00586C62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AD4"/>
    <w:rsid w:val="005A7D9C"/>
    <w:rsid w:val="005B0016"/>
    <w:rsid w:val="005B588A"/>
    <w:rsid w:val="005C02F8"/>
    <w:rsid w:val="005C13F5"/>
    <w:rsid w:val="005C1C2E"/>
    <w:rsid w:val="005C25E4"/>
    <w:rsid w:val="005C2B74"/>
    <w:rsid w:val="005C52B4"/>
    <w:rsid w:val="005C74D9"/>
    <w:rsid w:val="005D3855"/>
    <w:rsid w:val="005D3E53"/>
    <w:rsid w:val="005D49B2"/>
    <w:rsid w:val="005E109B"/>
    <w:rsid w:val="005E25BB"/>
    <w:rsid w:val="005F248D"/>
    <w:rsid w:val="005F3C52"/>
    <w:rsid w:val="005F51FC"/>
    <w:rsid w:val="005F53FF"/>
    <w:rsid w:val="005F73F2"/>
    <w:rsid w:val="006004BA"/>
    <w:rsid w:val="00600ACA"/>
    <w:rsid w:val="00601FA4"/>
    <w:rsid w:val="006042A2"/>
    <w:rsid w:val="00606915"/>
    <w:rsid w:val="00607529"/>
    <w:rsid w:val="00607E94"/>
    <w:rsid w:val="00620E0F"/>
    <w:rsid w:val="006230E3"/>
    <w:rsid w:val="00625F95"/>
    <w:rsid w:val="00630FDD"/>
    <w:rsid w:val="00631F41"/>
    <w:rsid w:val="00633F9C"/>
    <w:rsid w:val="00642664"/>
    <w:rsid w:val="00644938"/>
    <w:rsid w:val="00645158"/>
    <w:rsid w:val="0064532E"/>
    <w:rsid w:val="006457BB"/>
    <w:rsid w:val="00646024"/>
    <w:rsid w:val="00647F74"/>
    <w:rsid w:val="00651164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4AC0"/>
    <w:rsid w:val="00667918"/>
    <w:rsid w:val="00667F63"/>
    <w:rsid w:val="00670104"/>
    <w:rsid w:val="006701F1"/>
    <w:rsid w:val="00671825"/>
    <w:rsid w:val="00672FAA"/>
    <w:rsid w:val="0067561C"/>
    <w:rsid w:val="006800B9"/>
    <w:rsid w:val="00680380"/>
    <w:rsid w:val="00680BB6"/>
    <w:rsid w:val="00681012"/>
    <w:rsid w:val="00682577"/>
    <w:rsid w:val="00682CD1"/>
    <w:rsid w:val="00683021"/>
    <w:rsid w:val="00685194"/>
    <w:rsid w:val="00685B3C"/>
    <w:rsid w:val="00685B72"/>
    <w:rsid w:val="00685B8D"/>
    <w:rsid w:val="0068677E"/>
    <w:rsid w:val="00687203"/>
    <w:rsid w:val="00694955"/>
    <w:rsid w:val="006952AC"/>
    <w:rsid w:val="00696298"/>
    <w:rsid w:val="00697CEE"/>
    <w:rsid w:val="006A1840"/>
    <w:rsid w:val="006A4347"/>
    <w:rsid w:val="006B004E"/>
    <w:rsid w:val="006B1431"/>
    <w:rsid w:val="006B3A91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291"/>
    <w:rsid w:val="006D0804"/>
    <w:rsid w:val="006D2130"/>
    <w:rsid w:val="006D262F"/>
    <w:rsid w:val="006D2F13"/>
    <w:rsid w:val="006D4C80"/>
    <w:rsid w:val="006E18C8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066"/>
    <w:rsid w:val="00716F61"/>
    <w:rsid w:val="00720FCE"/>
    <w:rsid w:val="00722591"/>
    <w:rsid w:val="00722E1D"/>
    <w:rsid w:val="00725372"/>
    <w:rsid w:val="007275D7"/>
    <w:rsid w:val="007308DE"/>
    <w:rsid w:val="00730CDE"/>
    <w:rsid w:val="0073327C"/>
    <w:rsid w:val="00733CAF"/>
    <w:rsid w:val="00734D6E"/>
    <w:rsid w:val="007358E6"/>
    <w:rsid w:val="00737587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AB8"/>
    <w:rsid w:val="007763E7"/>
    <w:rsid w:val="00777472"/>
    <w:rsid w:val="00780A2C"/>
    <w:rsid w:val="00784738"/>
    <w:rsid w:val="00786418"/>
    <w:rsid w:val="007877E3"/>
    <w:rsid w:val="00787E16"/>
    <w:rsid w:val="00790524"/>
    <w:rsid w:val="00792EE6"/>
    <w:rsid w:val="00793775"/>
    <w:rsid w:val="0079444B"/>
    <w:rsid w:val="007A0335"/>
    <w:rsid w:val="007A1B41"/>
    <w:rsid w:val="007A7C26"/>
    <w:rsid w:val="007B21B2"/>
    <w:rsid w:val="007B4461"/>
    <w:rsid w:val="007C0CCF"/>
    <w:rsid w:val="007C4815"/>
    <w:rsid w:val="007C73C6"/>
    <w:rsid w:val="007D29F5"/>
    <w:rsid w:val="007D2EDC"/>
    <w:rsid w:val="007D5D10"/>
    <w:rsid w:val="007E08D6"/>
    <w:rsid w:val="007E32A1"/>
    <w:rsid w:val="007E6310"/>
    <w:rsid w:val="007F3494"/>
    <w:rsid w:val="007F34EC"/>
    <w:rsid w:val="007F3FE7"/>
    <w:rsid w:val="007F4967"/>
    <w:rsid w:val="007F4FAE"/>
    <w:rsid w:val="007F64CD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43C8"/>
    <w:rsid w:val="008209A6"/>
    <w:rsid w:val="008215CC"/>
    <w:rsid w:val="00822E62"/>
    <w:rsid w:val="00823981"/>
    <w:rsid w:val="00824F4A"/>
    <w:rsid w:val="00825EA0"/>
    <w:rsid w:val="00826C7F"/>
    <w:rsid w:val="00827240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5CCF"/>
    <w:rsid w:val="0085612C"/>
    <w:rsid w:val="00857561"/>
    <w:rsid w:val="008575C7"/>
    <w:rsid w:val="00860A81"/>
    <w:rsid w:val="008619C4"/>
    <w:rsid w:val="008620C2"/>
    <w:rsid w:val="00862263"/>
    <w:rsid w:val="00863213"/>
    <w:rsid w:val="0086725A"/>
    <w:rsid w:val="008674E4"/>
    <w:rsid w:val="00870445"/>
    <w:rsid w:val="00872D84"/>
    <w:rsid w:val="00880F76"/>
    <w:rsid w:val="00892186"/>
    <w:rsid w:val="00896C0F"/>
    <w:rsid w:val="008A0763"/>
    <w:rsid w:val="008A0966"/>
    <w:rsid w:val="008A10C0"/>
    <w:rsid w:val="008A1345"/>
    <w:rsid w:val="008A27B1"/>
    <w:rsid w:val="008A41DF"/>
    <w:rsid w:val="008B11F9"/>
    <w:rsid w:val="008B3B91"/>
    <w:rsid w:val="008B504A"/>
    <w:rsid w:val="008B614D"/>
    <w:rsid w:val="008C400B"/>
    <w:rsid w:val="008C5A0B"/>
    <w:rsid w:val="008C5EBB"/>
    <w:rsid w:val="008C6142"/>
    <w:rsid w:val="008C7516"/>
    <w:rsid w:val="008D1ABD"/>
    <w:rsid w:val="008D220B"/>
    <w:rsid w:val="008D38B4"/>
    <w:rsid w:val="008D5AC9"/>
    <w:rsid w:val="008D7041"/>
    <w:rsid w:val="008E5B27"/>
    <w:rsid w:val="008F0BFB"/>
    <w:rsid w:val="008F0D60"/>
    <w:rsid w:val="008F21F2"/>
    <w:rsid w:val="008F2E6F"/>
    <w:rsid w:val="008F7585"/>
    <w:rsid w:val="008F7830"/>
    <w:rsid w:val="00901EC6"/>
    <w:rsid w:val="009023E2"/>
    <w:rsid w:val="00902957"/>
    <w:rsid w:val="0090420C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2988"/>
    <w:rsid w:val="00925FAA"/>
    <w:rsid w:val="00926A77"/>
    <w:rsid w:val="00930361"/>
    <w:rsid w:val="009305C4"/>
    <w:rsid w:val="00930CC4"/>
    <w:rsid w:val="00933625"/>
    <w:rsid w:val="00936437"/>
    <w:rsid w:val="00937018"/>
    <w:rsid w:val="009370DA"/>
    <w:rsid w:val="00937E37"/>
    <w:rsid w:val="009427CB"/>
    <w:rsid w:val="009433BE"/>
    <w:rsid w:val="00950A1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6072"/>
    <w:rsid w:val="009660DD"/>
    <w:rsid w:val="00966BB2"/>
    <w:rsid w:val="0097105C"/>
    <w:rsid w:val="00975657"/>
    <w:rsid w:val="009829D9"/>
    <w:rsid w:val="00983423"/>
    <w:rsid w:val="00983D87"/>
    <w:rsid w:val="0098463C"/>
    <w:rsid w:val="0098603A"/>
    <w:rsid w:val="00990C28"/>
    <w:rsid w:val="00992C28"/>
    <w:rsid w:val="009952C7"/>
    <w:rsid w:val="009970AA"/>
    <w:rsid w:val="009A0530"/>
    <w:rsid w:val="009A0A84"/>
    <w:rsid w:val="009A410D"/>
    <w:rsid w:val="009A4C9A"/>
    <w:rsid w:val="009A5616"/>
    <w:rsid w:val="009A6114"/>
    <w:rsid w:val="009A63E0"/>
    <w:rsid w:val="009C0A20"/>
    <w:rsid w:val="009C390D"/>
    <w:rsid w:val="009C5089"/>
    <w:rsid w:val="009C58F9"/>
    <w:rsid w:val="009C6657"/>
    <w:rsid w:val="009C6710"/>
    <w:rsid w:val="009C7250"/>
    <w:rsid w:val="009C7EB8"/>
    <w:rsid w:val="009D0427"/>
    <w:rsid w:val="009D0A67"/>
    <w:rsid w:val="009D3B64"/>
    <w:rsid w:val="009D4D28"/>
    <w:rsid w:val="009D515A"/>
    <w:rsid w:val="009D5F18"/>
    <w:rsid w:val="009D6C0A"/>
    <w:rsid w:val="009E13F4"/>
    <w:rsid w:val="009E3C0C"/>
    <w:rsid w:val="009E6B1D"/>
    <w:rsid w:val="009E7477"/>
    <w:rsid w:val="009F246A"/>
    <w:rsid w:val="009F2CBB"/>
    <w:rsid w:val="009F36C9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4645"/>
    <w:rsid w:val="00A25019"/>
    <w:rsid w:val="00A266B8"/>
    <w:rsid w:val="00A30E35"/>
    <w:rsid w:val="00A3160B"/>
    <w:rsid w:val="00A330D6"/>
    <w:rsid w:val="00A3407E"/>
    <w:rsid w:val="00A36B36"/>
    <w:rsid w:val="00A3787E"/>
    <w:rsid w:val="00A4101C"/>
    <w:rsid w:val="00A431D6"/>
    <w:rsid w:val="00A45ED0"/>
    <w:rsid w:val="00A466E4"/>
    <w:rsid w:val="00A46A06"/>
    <w:rsid w:val="00A578F5"/>
    <w:rsid w:val="00A6013A"/>
    <w:rsid w:val="00A62E79"/>
    <w:rsid w:val="00A6542F"/>
    <w:rsid w:val="00A70ABC"/>
    <w:rsid w:val="00A71A38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2527"/>
    <w:rsid w:val="00AC0D86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385"/>
    <w:rsid w:val="00AE1DEB"/>
    <w:rsid w:val="00AE25F5"/>
    <w:rsid w:val="00AE267D"/>
    <w:rsid w:val="00AE3179"/>
    <w:rsid w:val="00AE5AB8"/>
    <w:rsid w:val="00AE6EDA"/>
    <w:rsid w:val="00AE6FEB"/>
    <w:rsid w:val="00AE7CB6"/>
    <w:rsid w:val="00AF0521"/>
    <w:rsid w:val="00AF2E5E"/>
    <w:rsid w:val="00AF4F4E"/>
    <w:rsid w:val="00AF6582"/>
    <w:rsid w:val="00B008B0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4B09"/>
    <w:rsid w:val="00B2594C"/>
    <w:rsid w:val="00B2696B"/>
    <w:rsid w:val="00B26FE4"/>
    <w:rsid w:val="00B27557"/>
    <w:rsid w:val="00B3075C"/>
    <w:rsid w:val="00B325D8"/>
    <w:rsid w:val="00B333E3"/>
    <w:rsid w:val="00B3383A"/>
    <w:rsid w:val="00B36246"/>
    <w:rsid w:val="00B36413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ABC"/>
    <w:rsid w:val="00B73CB3"/>
    <w:rsid w:val="00B75A0A"/>
    <w:rsid w:val="00B7769F"/>
    <w:rsid w:val="00B8243C"/>
    <w:rsid w:val="00B828B4"/>
    <w:rsid w:val="00B83427"/>
    <w:rsid w:val="00B84913"/>
    <w:rsid w:val="00B84DB4"/>
    <w:rsid w:val="00B8549E"/>
    <w:rsid w:val="00B85841"/>
    <w:rsid w:val="00B87097"/>
    <w:rsid w:val="00B87C19"/>
    <w:rsid w:val="00B906F6"/>
    <w:rsid w:val="00B9124A"/>
    <w:rsid w:val="00B914B6"/>
    <w:rsid w:val="00B91BC5"/>
    <w:rsid w:val="00B9230D"/>
    <w:rsid w:val="00B9238C"/>
    <w:rsid w:val="00B9651A"/>
    <w:rsid w:val="00B969EC"/>
    <w:rsid w:val="00BA1A68"/>
    <w:rsid w:val="00BA1A8D"/>
    <w:rsid w:val="00BA2601"/>
    <w:rsid w:val="00BA3337"/>
    <w:rsid w:val="00BA4BBD"/>
    <w:rsid w:val="00BA5C7E"/>
    <w:rsid w:val="00BA7E15"/>
    <w:rsid w:val="00BB19B8"/>
    <w:rsid w:val="00BB58E8"/>
    <w:rsid w:val="00BB7015"/>
    <w:rsid w:val="00BC077D"/>
    <w:rsid w:val="00BC389C"/>
    <w:rsid w:val="00BC4A55"/>
    <w:rsid w:val="00BC6107"/>
    <w:rsid w:val="00BD1112"/>
    <w:rsid w:val="00BD1B85"/>
    <w:rsid w:val="00BD2913"/>
    <w:rsid w:val="00BD2D8F"/>
    <w:rsid w:val="00BD7949"/>
    <w:rsid w:val="00BE087A"/>
    <w:rsid w:val="00BE0A7B"/>
    <w:rsid w:val="00BE28EE"/>
    <w:rsid w:val="00BE38A8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0B86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1F8"/>
    <w:rsid w:val="00C4348A"/>
    <w:rsid w:val="00C451BB"/>
    <w:rsid w:val="00C51F8C"/>
    <w:rsid w:val="00C5533B"/>
    <w:rsid w:val="00C57F0E"/>
    <w:rsid w:val="00C6357F"/>
    <w:rsid w:val="00C63B93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1BC1"/>
    <w:rsid w:val="00C82F0B"/>
    <w:rsid w:val="00C9266C"/>
    <w:rsid w:val="00C935CE"/>
    <w:rsid w:val="00C93D74"/>
    <w:rsid w:val="00C97C1D"/>
    <w:rsid w:val="00CA09A2"/>
    <w:rsid w:val="00CA152F"/>
    <w:rsid w:val="00CA1CAF"/>
    <w:rsid w:val="00CA4619"/>
    <w:rsid w:val="00CB49E0"/>
    <w:rsid w:val="00CB6C60"/>
    <w:rsid w:val="00CC12C7"/>
    <w:rsid w:val="00CC2C7F"/>
    <w:rsid w:val="00CC41E1"/>
    <w:rsid w:val="00CC43FF"/>
    <w:rsid w:val="00CC63D6"/>
    <w:rsid w:val="00CD1B83"/>
    <w:rsid w:val="00CD267E"/>
    <w:rsid w:val="00CD2F81"/>
    <w:rsid w:val="00CD3240"/>
    <w:rsid w:val="00CD3364"/>
    <w:rsid w:val="00CD3717"/>
    <w:rsid w:val="00CD3B65"/>
    <w:rsid w:val="00CD4E49"/>
    <w:rsid w:val="00CD6773"/>
    <w:rsid w:val="00CD6C9C"/>
    <w:rsid w:val="00CD75E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05361"/>
    <w:rsid w:val="00D1025F"/>
    <w:rsid w:val="00D12DCC"/>
    <w:rsid w:val="00D14073"/>
    <w:rsid w:val="00D1415B"/>
    <w:rsid w:val="00D14DCB"/>
    <w:rsid w:val="00D16E6D"/>
    <w:rsid w:val="00D24228"/>
    <w:rsid w:val="00D24B7D"/>
    <w:rsid w:val="00D25F02"/>
    <w:rsid w:val="00D323C0"/>
    <w:rsid w:val="00D32776"/>
    <w:rsid w:val="00D32BB1"/>
    <w:rsid w:val="00D34237"/>
    <w:rsid w:val="00D3459A"/>
    <w:rsid w:val="00D35DF6"/>
    <w:rsid w:val="00D367F5"/>
    <w:rsid w:val="00D37E9A"/>
    <w:rsid w:val="00D40B46"/>
    <w:rsid w:val="00D4235E"/>
    <w:rsid w:val="00D43481"/>
    <w:rsid w:val="00D43B7C"/>
    <w:rsid w:val="00D45251"/>
    <w:rsid w:val="00D45FA3"/>
    <w:rsid w:val="00D4687A"/>
    <w:rsid w:val="00D46968"/>
    <w:rsid w:val="00D522A9"/>
    <w:rsid w:val="00D52D85"/>
    <w:rsid w:val="00D53879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09CA"/>
    <w:rsid w:val="00D80BA5"/>
    <w:rsid w:val="00D823C9"/>
    <w:rsid w:val="00D838D5"/>
    <w:rsid w:val="00D84681"/>
    <w:rsid w:val="00D87117"/>
    <w:rsid w:val="00D871CB"/>
    <w:rsid w:val="00D91670"/>
    <w:rsid w:val="00D927CB"/>
    <w:rsid w:val="00D93276"/>
    <w:rsid w:val="00D93CF7"/>
    <w:rsid w:val="00D96540"/>
    <w:rsid w:val="00DA3046"/>
    <w:rsid w:val="00DA3BA9"/>
    <w:rsid w:val="00DA4536"/>
    <w:rsid w:val="00DA4735"/>
    <w:rsid w:val="00DA509A"/>
    <w:rsid w:val="00DA7932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4B9"/>
    <w:rsid w:val="00DC067B"/>
    <w:rsid w:val="00DC08B6"/>
    <w:rsid w:val="00DC2739"/>
    <w:rsid w:val="00DC3695"/>
    <w:rsid w:val="00DC3754"/>
    <w:rsid w:val="00DC5E00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1D78"/>
    <w:rsid w:val="00DF2EDD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086"/>
    <w:rsid w:val="00E45537"/>
    <w:rsid w:val="00E46519"/>
    <w:rsid w:val="00E506F9"/>
    <w:rsid w:val="00E51A55"/>
    <w:rsid w:val="00E55C88"/>
    <w:rsid w:val="00E5600C"/>
    <w:rsid w:val="00E6178E"/>
    <w:rsid w:val="00E61DB6"/>
    <w:rsid w:val="00E6447A"/>
    <w:rsid w:val="00E64FA5"/>
    <w:rsid w:val="00E708A9"/>
    <w:rsid w:val="00E70957"/>
    <w:rsid w:val="00E70BF5"/>
    <w:rsid w:val="00E728CD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A73B4"/>
    <w:rsid w:val="00EB1584"/>
    <w:rsid w:val="00EB26BF"/>
    <w:rsid w:val="00EB567B"/>
    <w:rsid w:val="00EB56F4"/>
    <w:rsid w:val="00EB5DC0"/>
    <w:rsid w:val="00EB6A66"/>
    <w:rsid w:val="00EB6F6F"/>
    <w:rsid w:val="00EC1621"/>
    <w:rsid w:val="00EC1788"/>
    <w:rsid w:val="00EC4352"/>
    <w:rsid w:val="00EC523E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889"/>
    <w:rsid w:val="00EF0C90"/>
    <w:rsid w:val="00EF1B4A"/>
    <w:rsid w:val="00EF2963"/>
    <w:rsid w:val="00EF39FF"/>
    <w:rsid w:val="00F0084C"/>
    <w:rsid w:val="00F042DF"/>
    <w:rsid w:val="00F05931"/>
    <w:rsid w:val="00F05B93"/>
    <w:rsid w:val="00F05BE3"/>
    <w:rsid w:val="00F05C67"/>
    <w:rsid w:val="00F11020"/>
    <w:rsid w:val="00F1323B"/>
    <w:rsid w:val="00F203AA"/>
    <w:rsid w:val="00F21C6C"/>
    <w:rsid w:val="00F21E19"/>
    <w:rsid w:val="00F21EE8"/>
    <w:rsid w:val="00F226D3"/>
    <w:rsid w:val="00F237E1"/>
    <w:rsid w:val="00F26F8C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574E"/>
    <w:rsid w:val="00F46165"/>
    <w:rsid w:val="00F53E1F"/>
    <w:rsid w:val="00F54288"/>
    <w:rsid w:val="00F55344"/>
    <w:rsid w:val="00F55409"/>
    <w:rsid w:val="00F56348"/>
    <w:rsid w:val="00F60FDC"/>
    <w:rsid w:val="00F6150A"/>
    <w:rsid w:val="00F642A5"/>
    <w:rsid w:val="00F668E7"/>
    <w:rsid w:val="00F66BC0"/>
    <w:rsid w:val="00F67558"/>
    <w:rsid w:val="00F713BE"/>
    <w:rsid w:val="00F722E1"/>
    <w:rsid w:val="00F72305"/>
    <w:rsid w:val="00F72671"/>
    <w:rsid w:val="00F728E0"/>
    <w:rsid w:val="00F7713A"/>
    <w:rsid w:val="00F80B9A"/>
    <w:rsid w:val="00F81D19"/>
    <w:rsid w:val="00F8679C"/>
    <w:rsid w:val="00F920EB"/>
    <w:rsid w:val="00F92BD6"/>
    <w:rsid w:val="00F93F3E"/>
    <w:rsid w:val="00FA090D"/>
    <w:rsid w:val="00FA12D9"/>
    <w:rsid w:val="00FA1C7E"/>
    <w:rsid w:val="00FA40F8"/>
    <w:rsid w:val="00FB1331"/>
    <w:rsid w:val="00FB2E1F"/>
    <w:rsid w:val="00FB52D7"/>
    <w:rsid w:val="00FB6CDA"/>
    <w:rsid w:val="00FC51CC"/>
    <w:rsid w:val="00FD24DC"/>
    <w:rsid w:val="00FD2552"/>
    <w:rsid w:val="00FD27EC"/>
    <w:rsid w:val="00FD4F25"/>
    <w:rsid w:val="00FD77B3"/>
    <w:rsid w:val="00FE03FB"/>
    <w:rsid w:val="00FE39AD"/>
    <w:rsid w:val="00FE3A12"/>
    <w:rsid w:val="00FE3D47"/>
    <w:rsid w:val="00FE4CFE"/>
    <w:rsid w:val="00FE67D9"/>
    <w:rsid w:val="00FF1B19"/>
    <w:rsid w:val="00FF27A4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22C63E01"/>
  <w15:docId w15:val="{B022463A-8008-4CE1-B589-67FBA5B4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936D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8">
    <w:name w:val="Font Style18"/>
    <w:rsid w:val="00B27557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F58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Dell</cp:lastModifiedBy>
  <cp:revision>17</cp:revision>
  <cp:lastPrinted>2013-04-03T06:33:00Z</cp:lastPrinted>
  <dcterms:created xsi:type="dcterms:W3CDTF">2022-10-12T05:39:00Z</dcterms:created>
  <dcterms:modified xsi:type="dcterms:W3CDTF">2023-04-27T06:25:00Z</dcterms:modified>
</cp:coreProperties>
</file>